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Коммунальная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03:49 МСК · База обновлена: 25.07.2026, 03:37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Коммунальная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Задание</w:t>
      </w:r>
    </w:p>
    <w:p>
      <w:pPr>
        <w:spacing w:after="58"/>
      </w:pPr>
      <w:r>
        <w:rPr>
          <w:b w:val="0"/>
          <w:i w:val="0"/>
        </w:rPr>
        <w:t>Провести оценку соответствия организации работы учреждения социального обслуживания санитарно-эпидемиологическим требованиям и нормативам</w:t>
      </w:r>
    </w:p>
    <w:p>
      <w:pPr>
        <w:pStyle w:val="Heading2"/>
      </w:pPr>
      <w:r>
        <w:t>1. Санитарные требования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Организации социального обслуживания, оказывающие социальные услуги без обеспечения проживания, размещаются в помещениях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встроенных в многоквартирные дома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пристроенных к промышленным предприятиям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встроенных в административные здания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пристроенных к общественным зданиям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пристроенных к многоквартирным домам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встроенно-пристроенных к многоквартирным домам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встроенных в многоквартирные дома; 4 — пристроенных к общественным зданиям; 5 — пристроенных к многоквартирным домам; 6 — встроенно-пристроенных к многоквартирным домам</w:t>
      </w:r>
    </w:p>
    <w:p>
      <w:pPr>
        <w:ind w:left="504"/>
      </w:pPr>
      <w:r>
        <w:rPr>
          <w:b w:val="0"/>
          <w:i/>
        </w:rPr>
        <w:t>Здания организаций социального обслуживания, оказывающих социальные услуги без обеспечения проживания, могут быть пристроенными к многоквартирным домам, общественным зданиям, а также встроенными в многоквартирные дома и встроенно-пристроенными к многоквартирным домам, зданиям общественного назначения (кроме административных зданий промышленных предприятий).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Здания организаций социального обслуживания, оказывающих социальные услуги без обеспечения проживания, могут быть пристроенными к многоквартирным домам, общественным зданиям, а также встроенными в многоквартирные дома и встроенно-пристроенными к многоквартирным домам, зданиям общественного назначения (кроме административных зданий промышленных предприятий).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Здания организаций социального обслуживания, оказывающих социальные услуги без обеспечения проживания, могут быть пристроенными к многоквартирным домам, общественным зданиям, а также встроенными в многоквартирные дома и встроенно-пристроенными к многоквартирным домам, зданиям общественного назначения (кроме административных зданий промышленных предприятий).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Здания организаций социального обслуживания, оказывающих социальные услуги без обеспечения проживания, могут быть пристроенными к многоквартирным домам, общественным зданиям, а также встроенными в многоквартирные дома и встроенно-пристроенными к многоквартирным домам, зданиям общественного назначения (кроме административных зданий промышленных предприятий).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Организации социального обслуживания, оказывающие социальные услуги с обеспечением проживания, размещаются в помещениях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встроенно-пристроенных к многоквартирным домам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помещениях, пристроенных к зданиям общественного назначения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встроенных в многоквартирные дома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пристроенных к многоквартирным домам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 входом, общим для жилой части многоквартирного дома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 отдельным входом, изолированным от жилой части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встроенно-пристроенных к многоквартирным домам; 3 — встроенных в многоквартирные дома; 4 — пристроенных к многоквартирным домам; 6 — с отдельным входом, изолированным от жилой части</w:t>
      </w:r>
    </w:p>
    <w:p>
      <w:pPr>
        <w:ind w:left="504"/>
      </w:pPr>
      <w:r>
        <w:rPr>
          <w:b w:val="0"/>
          <w:i/>
        </w:rPr>
        <w:t>Размещение организаций, оказывающих социальные услуги по уходу с обеспечением проживания, осуществляется во встроенных в многоквартирные дома помещениях, во встроенно-пристроенных помещениях (или пристроенных) при условии отсутствия оказания медицинской помощи в стационарных условиях, обеспечивающей круглосуточное медицинское наблюдение и лечение.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Размещение организаций, оказывающих социальные услуги по уходу с обеспечением проживания, осуществляется во встроенных в многоквартирные дома помещениях, во встроенно-пристроенных помещениях (или пристроенных) при условии отсутствия оказания медицинской помощи в стационарных условиях, обеспечивающей круглосуточное медицинское наблюдение и лечение.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Размещение организаций, оказывающих социальные услуги по уходу с обеспечением проживания, осуществляется во встроенных в многоквартирные дома помещениях, во встроенно-пристроенных помещениях (или пристроенных) при условии отсутствия оказания медицинской помощи в стационарных условиях, обеспечивающей круглосуточное медицинское наблюдение и лечение.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Размещение организаций социального обслуживания осуществляется во встроенных в многоквартирные дома помещениях, во встроенно-пристроенных помещениях (или пристроенных) при наличии изолированного от жилой части входа и соблюдении санитарно-эпидемиологических требований к помещениям общественного назначения, размещаемых в многоквартирных зданиях.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С целью соблюдения параметров искусственного освещения, люминесцентные лампы со светорассеивающей арматурой необходимо использовать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коридорах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прачечных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гостиных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душевых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помещениях для занятий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жилых помещениях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коридорах; 3 — гостиных; 5 — помещениях для занятий; 6 — жилых помещениях</w:t>
      </w:r>
    </w:p>
    <w:p>
      <w:pPr>
        <w:ind w:left="504"/>
      </w:pPr>
      <w:r>
        <w:rPr>
          <w:b w:val="0"/>
          <w:i/>
        </w:rPr>
        <w:t>В качестве источников искусственного освещения в жилых помещениях, коридорах, гостиных, помещениях для занятий, обеденном зале-столовой и других помещениях применяются люминесцентные лампы или лампы с аналогичными светотехническими характеристиками со светорассеивающей арматурой, для производственных помещений столовой, прачечной и душевых – с влагозащитной арматурой, в помещениях медицинского назначения - с закрытыми светильниками. Не используются в одном помещении одновременно в качестве источника общего освещения лампы разного типа.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качестве источников искусственного освещения в жилых помещениях, коридорах, гостиных, помещениях для занятий, обеденном зале-столовой и других помещениях применяются люминесцентные лампы или лампы с аналогичными светотехническими характеристиками со светорассеивающей арматурой, для производственных помещений столовой, прачечной и душевых – с влагозащитной арматурой, в помещениях медицинского назначения - с закрытыми светильниками. Не используются в одном помещении одновременно в качестве источника общего освещения лампы разного типа.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качестве источников искусственного освещения в жилых помещениях, коридорах, гостиных, помещениях для занятий, обеденном зале-столовой и других помещениях применяются люминесцентные лампы или лампы с аналогичными светотехническими характеристиками со светорассеивающей арматурой, для производственных помещений столовой, прачечной и душевых – с влагозащитной арматурой, в помещениях медицинского назначения - с закрытыми светильниками. Не используются в одном помещении одновременно в качестве источника общего освещения лампы разного типа.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качестве источников искусственного освещения в жилых помещениях, коридорах, гостиных, помещениях для занятий, обеденном зале-столовой и других помещениях применяются люминесцентные лампы или лампы с аналогичными светотехническими характеристиками со светорассеивающей арматурой, для производственных помещений столовой, прачечной и душевых – с влагозащитной арматурой, в помещениях медицинского назначения - с закрытыми светильниками. Не используются в одном помещении одновременно в качестве источника общего освещения лампы разного типа.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организациях социального обслуживания, оказывающих социальные услуги с обеспечением проживания, жилые помещения могут быть организованы по типу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жилых ячеек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изоляционных палат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жилых групп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малогабаритных квартир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общежитий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гостиничных номеров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жилых ячеек; 3 — жилых групп</w:t>
      </w:r>
    </w:p>
    <w:p>
      <w:pPr>
        <w:ind w:left="504"/>
      </w:pPr>
      <w:r>
        <w:rPr>
          <w:b w:val="0"/>
          <w:i/>
        </w:rPr>
        <w:t>Жилые помещения организаций, оказывающих социальные услуги по уходу с обеспечением проживания, организуются по типу жилых ячеек и (или) жилых групп.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Жилые помещения организаций, оказывающих социальные услуги по уходу с обеспечением проживания, организуются по типу жилых ячеек и (или) жилых групп.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 требованиям, предъявляемым к воздушной среде организаций социального обслуживания,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приборов по обеззараживанию воздуха в помещениях постоянного пребывания и проживания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поддержание допустимых параметров микроклимата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поддержание параметров микроклимата в диапазоне оптимальных значений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обеспечение оптимальных условий проживания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концентрации загрязняющих веществ в воздухе помещений не должны превышать 1,5 ПДК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ежедневное проветривание через фрамуги, форточки, открывающиеся или откидные окна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наличие приборов по обеззараживанию воздуха в помещениях постоянного пребывания и проживания; 2 — поддержание допустимых параметров микроклимата; 4 — обеспечение оптимальных условий проживания; 6 — ежедневное проветривание через фрамуги, форточки, открывающиеся или откидные окна</w:t>
      </w:r>
    </w:p>
    <w:p>
      <w:pPr>
        <w:ind w:left="504"/>
      </w:pPr>
      <w:r>
        <w:rPr>
          <w:b w:val="0"/>
          <w:i/>
        </w:rPr>
        <w:t>Помещения постоянного пребывания и проживания оборудуют приборами по обеззараживанию воздуха.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Системы отопления, вентиляции и кондиционирования воздуха организаций социального обслуживания должны обеспечивать оптимальные условия проживания или находиться в границах допустимых параметров микроклимата и воздушной среды помещений согласно показателям микроклимата помещений, установленным гигиеническими нормативами.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Системы отопления, вентиляции и кондиционирования воздуха организаций социального обслуживания должны обеспечивать оптимальные условия проживания или находиться в границах допустимых параметров микроклимата и воздушной среды помещений согласно показателям микроклимата помещений, установленным гигиеническими нормативами.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Концентрации вредных веществ в воздухе помещений не должны превышать гигиенические нормативы для атмосферного воздуха населенных мест. Все помещения для пребывания ежедневно проветриваются. Для проветривания должны быть фрамуги, форточки, открывающиеся или откидные окна.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К требованиям, предъявляемым к оборудованию и мебели, установленным в помещениях организаций социального обслуживания,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стирку чехлов для мягкой мебели 2 раза в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использование мебели только с гладкой поверхностью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устойчивость к воздействию влаги и дезинфицирующих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камерную обработку мягкой мебели не реже 1 раза в месяц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ежемесячную стирку чехлов для мягкой мебели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менее 2 комплектов съемных чехлов в случае использования мягкой мебели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устойчивость к воздействию влаги и дезинфицирующих средств; 5 — ежемесячную стирку чехлов для мягкой мебели; 6 — не менее 2 комплектов съемных чехлов в случае использования мягкой мебели</w:t>
      </w:r>
    </w:p>
    <w:p>
      <w:pPr>
        <w:ind w:left="504"/>
      </w:pPr>
      <w:r>
        <w:rPr>
          <w:b w:val="0"/>
          <w:i/>
        </w:rPr>
        <w:t>В организациях социального обслуживания используются оборудование и мебель, покрытие которых обеспечивает возможность проведения влажной обработки с применением моющих и дезинфицирующих средств. При использовании мягкой мебели должны быть съемные чехлы (не менее 2 комплектов) со стиркой их по мере загрязнения, но не реже 1 раза в месяц.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организациях социального обслуживания используются оборудование и мебель, покрытие которых обеспечивает возможность проведения влажной обработки с применением моющих и дезинфицирующих средств. При использовании мягкой мебели должны быть съемные чехлы (не менее 2 комплектов) со стиркой их по мере загрязнения, но не реже 1 раза в месяц.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организациях социального обслуживания используются оборудование и мебель, покрытие которых обеспечивает возможность проведения влажной обработки с применением моющих и дезинфицирующих средств. При использовании мягкой мебели должны быть съемные чехлы (не менее 2 комплектов) со стиркой их по мере загрязнения, но не реже 1 раза в месяц.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организациях социального обслуживания предусмотрено обеспечение питьевого режима за счет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кондиционированной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стационарных питьевых фонтанчиков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воды из систем централизованного водоснабжения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кипяченой воды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воды, расфасованной в емкости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воды, прошедшей дополнительное обеззараживание методом озонирования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4 — кипяченой воды; 5 — воды, расфасованной в емкости</w:t>
      </w:r>
    </w:p>
    <w:p>
      <w:pPr>
        <w:ind w:left="504"/>
      </w:pPr>
      <w:r>
        <w:rPr>
          <w:b w:val="0"/>
          <w:i/>
        </w:rPr>
        <w:t>В организации социального обслуживания должен быть обеспечен свободный доступ получателей социальных услуг к питьевой воде. Питьевой режим организуют с использованием питьевой кипяченой или бутилированной воды, расфасованной в емкости.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организации социального обслуживания должен быть обеспечен свободный доступ получателей социальных услуг к питьевой воде. Питьевой режим организуют с использованием питьевой кипяченой или бутилированной воды, расфасованной в емкости.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поддержания санитарно-гигиенического режима в помещениях с санитарно-техническим оборудованием в организациях социального обслуживания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ежедневную обработку чистящими средствами (ванны, раковины, унитазов)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обработку по мере загрязнения только моющими средствами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еженедельную дезинфекцию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ежедневную обработку моющими средствами (сиденья унитазов, ручек сливных бачков и ручек дверей)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ежедневную обработку дезинфицирующими средствами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обработку дезинфицирующими средствами после каждого использования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ежедневную обработку чистящими средствами (ванны, раковины, унитазов); 4 — ежедневную обработку моющими средствами (сиденья унитазов, ручек сливных бачков и ручек дверей); 5 — ежедневную обработку дезинфицирующими средствами</w:t>
      </w:r>
    </w:p>
    <w:p>
      <w:pPr>
        <w:ind w:left="504"/>
      </w:pPr>
      <w:r>
        <w:rPr>
          <w:b w:val="0"/>
          <w:i/>
        </w:rPr>
        <w:t>Санитарно-техническое оборудование ежедневно обрабатывается дезинфицирующими растворами. Сиденья на унитазах, ручки сливных бачков и ручки дверей обрабатываются с использованием моющих и дезинфицирующих средств. Ванны, раковины, унитазы чистятся с использованием чистящих и дезинфицирующих средств.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Санитарно-техническое оборудование ежедневно обрабатывается дезинфицирующими растворами. Сиденья на унитазах, ручки сливных бачков и ручки дверей обрабатываются с использованием моющих и дезинфицирующих средств. Ванны, раковины, унитазы чистятся с использованием чистящих и дезинфицирующих средств.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Санитарно-техническое оборудование ежедневно обрабатывается дезинфицирующими растворами. Сиденья на унитазах, ручки сливных бачков и ручки дверей обрабатываются с использованием моющих и дезинфицирующих средств. Ванны, раковины, унитазы чистятся с использованием чистящих и дезинфицирующих средств.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организациях социального обслуживания обработку матрацев, подушек и одеял в дезинфекционной камере проводят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эпидемическим показаниям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смерти проживающих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 желанию проживающих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ежемесячно в теплое время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выписки проживающих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мере загрязнения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по эпидемическим показаниям; 2 — после смерти проживающих; 5 — после выписки проживающих; 6 — по мере загрязнения</w:t>
      </w:r>
    </w:p>
    <w:p>
      <w:pPr>
        <w:ind w:left="504"/>
      </w:pPr>
      <w:r>
        <w:rPr>
          <w:b w:val="0"/>
          <w:i/>
        </w:rPr>
        <w:t>Постельные принадлежности (матрацы, подушки, одеяла) подвергаются обработке в дезинфекционной камере по мере загрязнения, по эпидемическим показаниям, а также после выписки (смерти) проживающих.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Постельные принадлежности (матрацы, подушки, одеяла) подвергаются обработке в дезинфекционной камере по мере загрязнения, по эпидемическим показаниям, а также после выписки (смерти) проживающих.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Постельные принадлежности (матрацы, подушки, одеяла) подвергаются обработке в дезинфекционной камере по мере загрязнения, по эпидемическим показаниям, а также после выписки (смерти) проживающих.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Постельные принадлежности (матрацы, подушки, одеяла) подвергаются обработке в дезинфекционной камере по мере загрязнения, по эпидемическим показаниям, а также после выписки (смерти) проживающих.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 целью поддержания санитарно-эпидемического режима в организации социального обслуживания в составе медицинского пункта организуется изолятор, в который помещаются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все вновь поступившие лица, независимо от наличия или отсутствия контакта с больными инфекционными заболеваниями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лица с обострениями хронических патологий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недееспособные лица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лица, лишенные возможности к самостоятельному передвижению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больные с признаками инфекционного заболевания до их госпитализации в медицинскую организацию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вновь поступившие лица при отсутствии справки об отсутствии контакта с больными инфекционными заболеваниями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5 — больные с признаками инфекционного заболевания до их госпитализации в медицинскую организацию; 6 — вновь поступившие лица при отсутствии справки об отсутствии контакта с больными инфекционными заболеваниями</w:t>
      </w:r>
    </w:p>
    <w:p>
      <w:pPr>
        <w:ind w:left="504"/>
      </w:pPr>
      <w:r>
        <w:rPr>
          <w:b w:val="0"/>
          <w:i/>
        </w:rPr>
        <w:t>Больные с признаками инфекционного заболевания помещаются в изолятор социального обслуживания по уходу с обеспечением проживания для временного пребывания до их госпитализации в медицинскую организацию.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Прием лиц в организацию социального обслуживания по уходу с обеспечением проживания осуществляется по результатам проведенного этой организацией медицинского осмотра. При выявлении у принимаемых лиц признаков инфекционного заболевания, а у временно отсутствовавших в организации 5 и более дней при отсутствии справки об отсутствии контакта с больными инфекционными заболеваниями, выданной медицинской организацией по месту проживания (пребывания), принимаемые лица помещаются в изолятор приемно-карантинного отделения после проведения комплекса гигиенических мероприятий на период 7 календарных дней для медицинского наблюдения в целях выявления наличия или отсутствия инфекционных заболеваний.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Стирка личных вещей проживающих в организациях социального обслуживания организуется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индивидуальной стиркой в бытовых стиральных машинах, установленных в жилых комнатах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централизованной стиркой по договору с прачечной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индивидуальных мешках для стирки при отсутствии условий для отдельной стирки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прачечных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в бытовых стиральных машинах, установленных на общих кухнях, при организации размещения проживающих по типу жилых ячеек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8" name="Picture 3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бытовых стиральных машинах, установленных в санитарных узлах, или в санитарно-бытовых помещениях блока жилых ячеек или жилых групп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в индивидуальных мешках для стирки при отсутствии условий для отдельной стирки; 4 — в прачечных; 6 — в бытовых стиральных машинах, установленных в санитарных узлах, или в санитарно-бытовых помещениях блока жилых ячеек или жилых групп</w:t>
      </w:r>
    </w:p>
    <w:p>
      <w:pPr>
        <w:ind w:left="504"/>
      </w:pPr>
      <w:r>
        <w:rPr>
          <w:b w:val="0"/>
          <w:i/>
        </w:rPr>
        <w:t>В организациях социального обслуживания по уходу с обеспечением проживания оборудуются помещения прачечной для стирки постельного белья, полотенец и личных вещей. Стирка личных вещей осуществляется с использованием бытовых стиральных машин, с предоставлением проживающим возможности использования бытовых стиральных машин в этих целях. Бытовые стиральные машины устанавливаются в помещении санитарного узла или в санитарно-бытовом помещении блока жилых ячеек и жилых групп. Не допускается установка бытовой стиральной машины в помещении для приготовления и (или) приема пищи (кухне), в жилых комнатах (спальнях). При отсутствии условий для отдельной стирки личных вещей каждого получателя услуг используется индивидуальный мешок для стирки, согласно СП 2.1.3678-20 «Санитарно-эпидемиологические требования к эксплуатации помещений, зданий, сооружений, оборудования, транспорта, а также условиям деятельности хозяйствующих субъектов, осуществляющих продажу товаров, выполнение работ или оказание услуг» (раздел IX п. 9.28.)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организациях социального обслуживания по уходу с обеспечением проживания оборудуются помещения прачечной для стирки постельного белья, полотенец и личных вещей. Стирка личных вещей осуществляется с использованием бытовых стиральных машин, с предоставлением проживающим возможности использования бытовых стиральных машин в этих целях. Бытовые стиральные машины устанавливаются в помещении санитарного узла или в санитарно-бытовом помещении блока жилых ячеек и жилых групп. Не допускается установка бытовой стиральной машины в помещении для приготовления и (или) приема пищи (кухне), в жилых комнатах (спальнях). При отсутствии условий для отдельной стирки личных вещей каждого получателя услуг используется индивидуальный мешок для стирки, согласно СП 2.1.3678-20 «Санитарно-эпидемиологические требования к эксплуатации помещений, зданий, сооружений, оборудования, транспорта, а также условиям деятельности хозяйствующих субъектов, осуществляющих продажу товаров, выполнение работ или оказание услуг» (раздел IX п. 9.28.)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организациях социального обслуживания по уходу с обеспечением проживания оборудуются помещения прачечной для стирки постельного белья, полотенец и личных вещей. Стирка личных вещей осуществляется с использованием бытовых стиральных машин, с предоставлением проживающим возможности использования бытовых стиральных машин в этих целях. Бытовые стиральные машины устанавливаются в помещении санитарного узла или в санитарно-бытовом помещении блока жилых ячеек и жилых групп. Не допускается установка бытовой стиральной машины в помещении для приготовления и (или) приема пищи (кухне), в жилых комнатах (спальнях). При отсутствии условий для отдельной стирки личных вещей каждого получателя услуг используется индивидуальный мешок для стирки, согласно СП 2.1.3678-20 «Санитарно-эпидемиологические требования к эксплуатации помещений, зданий, сооружений, оборудования, транспорта, а также условиям деятельности хозяйствующих субъектов, осуществляющих продажу товаров, выполнение работ или оказание услуг» (раздел IX п. 9.28.)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Гигиеническая оценка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параметрам микроклимата, значения которых соответствуют допустимым границам,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скорость движения воздуха в жилой комнате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температуру в помещении для отдыха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относительную влажность в помещении для отдыха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9" name="Picture 3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температуру воздуха в жилой комнате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0" name="Picture 4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скорость движения воздуха в помещении для отдыха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1" name="Picture 4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относительную влажность в жилой комнате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4 — температуру воздуха в жилой комнате; 5 — скорость движения воздуха в помещении для отдыха; 6 — относительную влажность в жилой комнате</w:t>
      </w:r>
    </w:p>
    <w:p>
      <w:pPr>
        <w:ind w:left="504"/>
      </w:pPr>
      <w:r>
        <w:rPr>
          <w:b w:val="0"/>
          <w:i/>
        </w:rPr>
        <w:t>Оптимальные параметры температуры воздуха в жилой комнате организации социального обслуживания 20-22°С, допустимые – 20-24 °С.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((1)</w:t>
        </w:r>
      </w:hyperlink>
    </w:p>
    <w:p>
      <w:pPr>
        <w:ind w:left="504"/>
      </w:pPr>
      <w:r>
        <w:rPr>
          <w:b w:val="0"/>
          <w:i/>
        </w:rPr>
        <w:t>Оптимальная скорость движения воздуха в помещении для отдыха - 0,15 м/с допустимая – 0,2 м/с.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Оптимальные параметры относительной влажности воздуха в жилой комнате организации социального обслуживания 45-30%, допустимые – 60-30%.</w:t>
        <w:br/>
        <w:br/>
      </w:r>
      <w:hyperlink r:id="rId23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24 декабря 2020 года N 44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Коммунальная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Задание</w:t>
      </w:r>
    </w:p>
    <w:p>
      <w:pPr>
        <w:spacing w:after="58"/>
      </w:pPr>
      <w:r>
        <w:rPr>
          <w:b w:val="0"/>
          <w:i w:val="0"/>
        </w:rPr>
        <w:t>Провести оценку соответствия организации работы учреждения, оказывающего парикмахерские и косметологические услуги.</w:t>
      </w:r>
    </w:p>
    <w:p>
      <w:pPr>
        <w:pStyle w:val="Heading2"/>
      </w:pPr>
      <w:r>
        <w:t>1. Санитарные требования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требованиям, предъявляемым к организации оказания услуг солярия в парикмахерских,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2" name="Picture 4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совмещение зоны оператора с зоной приема посетителей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дезинфекцию поверхностей кабины солярия в конце рабочего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3" name="Picture 4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обустройство зоны оператора, защищенной от УФ лучей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4" name="Picture 4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зоне оператора пульта дистанционного управления, исключающего самовольное изменение времени сеанса пользователем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5" name="Picture 4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зоны оператора в случае предоставления услуг солярия в автоматическом режиме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6" name="Picture 4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запрет на использование оборудования с диапазоном УФ излучения УФ-С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совмещение зоны оператора с зоной приема посетителей; 3 — обустройство зоны оператора, защищенной от УФ лучей; 4 — наличие в зоне оператора пульта дистанционного управления, исключающего самовольное изменение времени сеанса пользователем; 5 — отсутствие зоны оператора в случае предоставления услуг солярия в автоматическом режиме; 6 — запрет на использование оборудования с диапазоном УФ излучения УФ-С</w:t>
      </w:r>
    </w:p>
    <w:p>
      <w:pPr>
        <w:ind w:left="504"/>
      </w:pPr>
      <w:r>
        <w:rPr>
          <w:b w:val="0"/>
          <w:i/>
        </w:rPr>
        <w:t>В состав помещений, где расположены кабины соляриев, при отсутствии других услуг, оказываемых данной организацией, должна входить зона, в которой обеспечивается защита оператора от ультрафиолетовых лучей. При предоставлении организациями прочих персональных услуг и косметических услуг зона оператора может быть оборудована совместно с зоной приема посетителей. В случае если услуги</w:t>
        <w:br/>
        <w:t>солярия предоставляются в автоматическом режиме, то зона оператора не требуется.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состав помещений, где расположены кабины соляриев, при отсутствии других услуг, оказываемых данной организацией, должна входить зона, в которой обеспечивается защита оператора от ультрафиолетовых лучей. При предоставлении организациями прочих персональных услуг и косметических услуг зона оператора может быть оборудована совместно с зоной приема посетителей. В случае если услуги</w:t>
        <w:br/>
        <w:t>солярия предоставляются в автоматическом режиме, то зона оператора не требуется.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Зона оператора оборудуется пультом дистанционного управления солярием (соляриями), исключающими самовольное изменение времени сеанса посетителем.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состав помещений, где расположены кабины соляриев, при отсутствии других услуг, оказываемых данной организацией, должна входить зона, в которой обеспечивается защита оператора от ультрафиолетовых лучей. При предоставлении организациями прочих персональных услуг и косметических услуг зона оператора может быть оборудована совместно с зоной приема посетителей. В случае если услуги</w:t>
        <w:br/>
        <w:t>солярия предоставляются в автоматическом режиме, то зона оператора не требуется.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соляриях не допускается использовать оборудование с диапазоном ультрафиолетового излучения УФ-C.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обеспечения работы педикюрного кабинета, оказывающего услуги не аппаратного педикюра, необходимо предусмотреть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туалета для посетителей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раковины для мытья инструментария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7" name="Picture 4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 ванн для ног с горячей и холодной водой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места для приема пищи персоналом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места для стерилизации инструментов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8" name="Picture 4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раковины для мытья рук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2 ванн для ног с горячей и холодной водой; 6 — раковины для мытья рук</w:t>
      </w:r>
    </w:p>
    <w:p>
      <w:pPr>
        <w:ind w:left="504"/>
      </w:pPr>
      <w:r>
        <w:rPr>
          <w:b w:val="0"/>
          <w:i/>
        </w:rPr>
        <w:t>В педикюрных кабинетах должно быть не менее 2 ванн для ног с подводкой горячей и холодной воды и отдельная раковина для мытья рук. Для педикюрных кабинетов, оказывающих услуги аппаратного педикюра, по технологии не предусматривающего использование воды, установка ванн для ног не требуется.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педикюрных кабинетах должно быть не менее 2 ванн для ног с подводкой горячей и холодной воды и отдельная раковина для мытья рук. Для педикюрных кабинетов, оказывающих услуги аппаратного педикюра, по технологии не предусматривающего использование воды, установка ванн для ног не требуется.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эксплуатации аппаратов солярия в целях поддержания санитарно-гигиенического режима необходимо соблюдать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9" name="Picture 4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очистку вентиляционных отверстий аппарата солярия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0" name="Picture 5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обработку дезинфицирующими средствами после каждого посетителя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1" name="Picture 5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одноразовых полотенец или тапочек при использовании вертикальных кабин солярия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2" name="Picture 5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замену ламп при нормативной выработке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замену, ламп каждые полгода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еженедельную дезинфекцию во время генеральной уборки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очистку вентиляционных отверстий аппарата солярия; 2 — обработку дезинфицирующими средствами после каждого посетителя; 3 — наличие одноразовых полотенец или тапочек при использовании вертикальных кабин солярия; 4 — замену ламп при нормативной выработке часов</w:t>
      </w:r>
    </w:p>
    <w:p>
      <w:pPr>
        <w:ind w:left="504"/>
      </w:pPr>
      <w:r>
        <w:rPr>
          <w:b w:val="0"/>
          <w:i/>
        </w:rPr>
        <w:t>Необходимо проводить периодическую очистку вентиляционных отверстий внутри</w:t>
        <w:br/>
        <w:t>аппарата с периодичностью, указанной в инструкции по эксплуатации.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После каждого сеанса все поверхности кабины солярия, с которыми контактировал</w:t>
        <w:br/>
        <w:t>посетитель, должны быть обработаны дезинфицирующими средствами.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использовании вертикального солярия посетителям должны предоставляться одноразовые полотенца для пола кабины или одноразовые тапочки.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Замена ламп должна производиться при нормативной выработке часов, указанной в</w:t>
        <w:br/>
        <w:t>технической документации на лампы.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 целью предотвращения распространения инфекционных заболеваний предусмотрена обработка, включающая мытье под проточной водой, стерилизацию или дезинфекцию по режиму, применяемому при грибковых заболеваниях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электродов к косметическому оборудованию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3" name="Picture 5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съемных ножей электробритв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4" name="Picture 5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ножниц для стрижки волос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инструментов для татуажа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5" name="Picture 5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расчесок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щеток; 4 — ножниц для стрижки волос; 6 — расчесок</w:t>
      </w:r>
    </w:p>
    <w:p>
      <w:pPr>
        <w:ind w:left="504"/>
      </w:pPr>
      <w:r>
        <w:rPr>
          <w:b w:val="0"/>
          <w:i/>
        </w:rPr>
        <w:t>Расчески, щетки, ножницы для стрижки волос моют под проточной водой после каждого посетителя, помещают в стерилизаторы, или в растворах дезинфицирующих средств по режиму, применяемому при грибковых заболеваниях.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Расчески, щетки, ножницы для стрижки волос моют под проточной водой после каждого посетителя, помещают в стерилизаторы, или в растворах дезинфицирующих средств по режиму, применяемому при грибковых заболеваниях.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Расчески, щетки, ножницы для стрижки волос моют под проточной водой после каждого посетителя, помещают в стерилизаторы, или в растворах дезинфицирующих средств по режиму, применяемому при грибковых заболеваниях.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Минимальные типовые наборы инструментов в количестве 3-х штук на 1 рабочее место должны быть определены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6" name="Picture 5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парикмахерского зала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7" name="Picture 5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косметического кабинета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кабинета массажа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8" name="Picture 5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кабинета маникюра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9" name="Picture 5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кабинета пирсинга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0" name="Picture 6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кабинета педикюра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парикмахерского зала; 2 — косметического кабинета; 4 — кабинета маникюра; 5 — кабинета пирсинга; 6 — кабинета педикюра</w:t>
      </w:r>
    </w:p>
    <w:p>
      <w:pPr>
        <w:ind w:left="504"/>
      </w:pPr>
      <w:r>
        <w:rPr>
          <w:b w:val="0"/>
          <w:i/>
        </w:rPr>
        <w:t>Для парикмахерских залов и кабинетов для маникюра, педикюра, пирсинга, пилинга,</w:t>
        <w:br/>
        <w:t>татуажа, косметических услуг должен быть определен минимальный набор типовых инструментов, либо сменных одноразовых элементов инструмента для обслуживания одного посетителя. На 1 рабочее место выделяется не менее 3 таких наборов.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парикмахерских залов и кабинетов для маникюра, педикюра, пирсинга, пилинга, татуажа, косметических услуг должен быть определен минимальный набор типовых инструментов, либо сменных одноразовых элементов инструмента для обслуживания одного посетителя. На 1 рабочее место выделяется не менее 3 таких наборов.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парикмахерских залов и кабинетов для маникюра, педикюра, пирсинга, пилинга, татуажа, косметических услуг должен быть определен минимальный набор типовых инструментов, либо сменных одноразовых элементов инструмента для обслуживания одного посетителя. На 1 рабочее место выделяется не менее 3 таких наборов.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парикмахерских залов и кабинетов для маникюра, педикюра, пирсинга, пилинга,</w:t>
        <w:br/>
        <w:t>татуажа, косметических услуг должен быть определен минимальный набор типовых инструментов, либо сменных одноразовых элементов инструмента для обслуживания одного посетителя. На 1 рабочее место выделяется не менее 3 таких наборов.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парикмахерских залов и кабинетов для маникюра, педикюра, пирсинга, пилинга,</w:t>
        <w:br/>
        <w:t>татуажа, косметических услуг должен быть определен минимальный набор типовых инструментов, либо сменных одноразовых элементов инструмента для обслуживания одного посетителя. На 1 рабочее место выделяется не менее 3 таких наборов.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Стерилизация инструментария для маникюра и педикюра непосредственно в соответствующих кабинетах в неупакованном виде допускается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наличии закрывающегося шкафа для хранения стерильных инструментов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использовании до конца рабочей смены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1" name="Picture 6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использовании в течение 1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наличии бактерицидного рециркулятора воздуха в кабинетах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2" name="Picture 62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хранении в стерилизаторах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количестве рабочих мест мастеров маникюра не более 3-х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использовании в течение 1 часа; 5 — хранении в стерилизаторах</w:t>
      </w:r>
    </w:p>
    <w:p>
      <w:pPr>
        <w:ind w:left="504"/>
      </w:pPr>
      <w:r>
        <w:rPr>
          <w:b w:val="0"/>
          <w:i/>
        </w:rPr>
        <w:t>Инструменты для маникюра, педикюра, татуажа, пирсинга, пилинга, марлевые салфетки, ватные шарики, а также другие расходные материалы стерилизуются в стерилизаторах упакованными в стерилизационные упаковочные материалы и в них же хранятся. На пакете должно быть указание даты стерилизации. Ватные диски, марлевые салфетки, ватные шарики должны быть одноразовыми, стерильно упакованными. В случае если инструменты будут использованы в течение 1 часа или храниться в стерилизаторах, допускается их стерилизация в неупакованном виде в помещении, в котором оказываются услуги.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Инструменты для маникюра, педикюра, татуажа, пирсинга, пилинга, марлевые салфетки, ватные шарики, а также другие расходные материалы стерилизуются в стерилизаторах упакованными в стерилизационные упаковочные материалы и в них же хранятся. На пакете должно быть указание даты стерилизации. Ватные диски, марлевые салфетки, ватные шарики должны быть одноразовыми, стерильно упакованными. В случае если инструменты будут использованы в течение 1 часа или храниться в стерилизаторах, допускается их стерилизация в неупакованном виде в помещении, в котором оказываются услуги.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целях поддержания санитарно-гигиенического режима в парикмахерских необходимо обустроить места (или помещения) для отдельного хранения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3" name="Picture 6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дезинфицирующих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4" name="Picture 6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моющих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стерильных инструментов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5" name="Picture 6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использованного белья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6" name="Picture 6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чистого белья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7" name="Picture 6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парфюмерно-косметических средств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дезинфицирующих средств; 2 — моющих средств; 4 — использованного белья; 5 — чистого белья; 6 — парфюмерно-косметических средств</w:t>
      </w:r>
    </w:p>
    <w:p>
      <w:pPr>
        <w:ind w:left="504"/>
      </w:pPr>
      <w:r>
        <w:rPr>
          <w:b w:val="0"/>
          <w:i/>
        </w:rPr>
        <w:t>Для обслуживания посетителей должно использоваться чистое белье. Запас чистого белья должен быть в количестве, обеспечивающем его индивидуальное применение для каждого посетителя. Хранение чистого, использованного белья, парфюмерно-косметических, а также моющих и дезинфицирующих средств должно быть раздельным.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обслуживания посетителей должно использоваться чистое белье. Запас чистого белья должен быть в количестве, обеспечивающем его индивидуальное применение для каждого посетителя. Хранение чистого, использованного белья, парфюмерно-косметических, а также моющих и дезинфицирующих средств должно быть раздельным.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обслуживания посетителей должно использоваться чистое белье. Запас чистого белья должен быть в количестве, обеспечивающем его индивидуальное применение для каждого посетителя. Хранение чистого, использованного белья, парфюмерно-косметических, а также моющих и дезинфицирующих средств должно быть раздельным.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обслуживания посетителей должно использоваться чистое белье. Запас чистого белья должен быть в количестве, обеспечивающем его индивидуальное применение для каждого посетителя. Хранение чистого, использованного белья, парфюмерно-косметических, а также моющих и дезинфицирующих средств должно быть раздельным.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обслуживания посетителей должно использоваться чистое белье. Запас чистого белья должен быть в количестве, обеспечивающем его индивидуальное применение для каждого посетителя. Хранение чистого, использованного белья, парфюмерно-косметических, а также моющих и дезинфицирующих средств должно быть раздельным.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целях поддержания санитарно-гигиенического режима в парикмахерских необходимо 2 раза в день осуществлять обработку моющими и дезинфицирующими средствами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8" name="Picture 6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подоконников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светильников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9" name="Picture 6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дверей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0" name="Picture 7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1" name="Picture 71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мебели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2" name="Picture 7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оборудования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подоконников; 3 — дверей; 4 — полов; 5 — мебели; 6 — оборудования</w:t>
      </w:r>
    </w:p>
    <w:p>
      <w:pPr>
        <w:ind w:left="504"/>
      </w:pPr>
      <w:r>
        <w:rPr>
          <w:b w:val="0"/>
          <w:i/>
        </w:rPr>
        <w:t>Влажная уборка помещений (протирка полов, мебели, оборудования, подоконников, дверей) должна осуществляться не менее 2 раз в день с использованием моющих и дезинфицирующих средств или средств, обладающих одновременно моющим и дезинфицирующим действием.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Влажная уборка помещений (протирка полов, мебели, оборудования, подоконников, дверей) должна осуществляться не менее 2 раз в день с использованием моющих и дезинфицирующих средств или средств, обладающих одновременно моющим и дезинфицирующим действием.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Влажная уборка помещений (протирка полов, мебели, оборудования, подоконников, дверей) должна осуществляться не менее 2 раз в день с использованием моющих и дезинфицирующих средств или средств, обладающих одновременно моющим и дезинфицирующим действием.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Влажная уборка помещений (протирка полов, мебели, оборудования, подоконников, дверей) должна осуществляться не менее 2 раз в день с использованием моющих и дезинфицирующих средств или средств, обладающих одновременно моющим и дезинфицирующим действием.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Влажная уборка помещений (протирка полов, мебели, оборудования, подоконников, дверей) должна осуществляться не менее 2 раз в день с использованием моющих и дезинфицирующих средств или средств, обладающих одновременно моющим и дезинфицирующим действием.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предупреждения ухудшения санитарного состояния помещений парикмахерской, а также в целях профилактики распространения инфекционных заболеваний остриженные волосы следует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смести в мусорную корзину в парикмахерском зале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3" name="Picture 7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сложить в одноразовый пакет или мешок из крафт-бумаги, закрыть и перевязать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4" name="Picture 7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собрать в совок у кресла клиента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5" name="Picture 7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хранить в подсобном помещении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утилизировать как медицинские отходы класса 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6" name="Picture 7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утилизировать вместе с ТКО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сложить в одноразовый пакет или мешок из крафт-бумаги, закрыть и перевязать; 3 — собрать в совок у кресла клиента; 4 — хранить в подсобном помещении; 6 — утилизировать вместе с ТКО</w:t>
      </w:r>
    </w:p>
    <w:p>
      <w:pPr>
        <w:ind w:left="504"/>
      </w:pPr>
      <w:r>
        <w:rPr>
          <w:b w:val="0"/>
          <w:i/>
        </w:rPr>
        <w:t>Остриженные волосы собирают в совок непосредственно у кресла и складывают в одноразовые полиэтиленовые пакеты для мусора или мешки из крафт-бумаги, а затем мешок или пакет закрывают, перевязывают, хранят в подсобном помещении и удаляются (утилизируются) вместе с твердыми коммунальными отходами.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Остриженные волосы собирают в совок непосредственно у кресла и складывают в одноразовые полиэтиленовые пакеты для мусора или мешки из крафт-бумаги, а затем мешок или пакет закрывают, перевязывают, хранят в подсобном помещении и удаляются (утилизируются) вместе с твердыми коммунальными отходами.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Остриженные волосы собирают в совок непосредственно у кресла и складывают в одноразовые полиэтиленовые пакеты для мусора или мешки из крафт-бумаги, а затем мешок или пакет закрывают, перевязывают, хранят в подсобном помещении и удаляются (утилизируются) вместе с твердыми коммунальными отходами.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Остриженные волосы собирают в совок непосредственно у кресла и складывают в одноразовые полиэтиленовые пакеты для мусора или мешки из крафт-бумаги, а затем мешок или пакет закрывают, перевязывают, хранят в подсобном помещении и удаляются (утилизируются) вместе с твердыми коммунальными отходами.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предупреждения распространения инфекционных заболеваний, в том числе с парентеральным путем передачи, контроль стерильности в парикмахерских проводится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7" name="Picture 7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установки стерилизационного оборудования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8" name="Picture 7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ремонта стерилизационного оборудования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9" name="Picture 7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 раза в год в рамках производственного контроля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0" name="Picture 8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процессе эксплуатации с помощью химических индикаторов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в случае возникновении заболеваний с парентеральным путем передачи среди клиентов или персонала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ежегодно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после установки стерилизационного оборудования; 2 — после ремонта стерилизационного оборудования; 3 — 2 раза в год в рамках производственного контроля; 4 — в процессе эксплуатации с помощью химических индикаторов</w:t>
      </w:r>
    </w:p>
    <w:p>
      <w:pPr>
        <w:ind w:left="504"/>
      </w:pPr>
      <w:r>
        <w:rPr>
          <w:b w:val="0"/>
          <w:i/>
        </w:rPr>
        <w:t>В организациях, оказывающих косметические и парикмахерские услуги, должен осуществляться производственный контроль в соответствии с программой производственного контроля за параметрами микроклимата (в теплый и холодный период года), уровнями искусственной освещенности (1 раз в год), качеством проведения стерилизации инструментов и эффективностью. Стерилизационное оборудование подлежит бактериологическому контролю после установки, ремонта и в ходе эксплуатации. Контроль качества каждого цикла стерилизации должен осуществляться посредством химических индикаторов.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организациях, оказывающих косметические и парикмахерские услуги, должен осуществляться производственный контроль в соответствии с программой производственного контроля за параметрами микроклимата (в теплый и холодный период года), уровнями искусственной освещенности (1 раз в год), качеством проведения стерилизации инструментов и эффективностью. Стерилизационное оборудование подлежит бактериологическому контролю после установки, ремонта и в ходе эксплуатации. Контроль качества каждого цикла стерилизации должен осуществляться посредством химических индикаторов.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организациях, оказывающих косметические и парикмахерские услуги, должен осуществляться производственный контроль в соответствии с программой производственного контроля за параметрами микроклимата (в теплый и холодный период года), уровнями искусственной освещенности (1 раз в год), качеством проведения стерилизации инструментов и эффективностью. Стерилизационное оборудование подлежит бактериологическому контролю после установки, ремонта и в ходе эксплуатации. Контроль качества каждого цикла стерилизации должен осуществляться посредством химических индикаторов.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организациях, оказывающих косметические и парикмахерские услуги, должен осуществляться производственный контроль в соответствии с программой производственного контроля за параметрами микроклимата (в теплый и холодный период года), уровнями искусственной освещенности (1 раз в год), качеством проведения стерилизации инструментов и эффективностью. Стерилизационное оборудование подлежит бактериологическому контролю после установки, ремонта и в ходе эксплуатации. Контроль качества каждого цикла стерилизации должен осуществляться посредством химических индикаторов.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контроля соблюдения санитарно-эпидемиологического режима в парикмахерских, относительно организации стирки белья и рабочей одежды, предусмотрено выполнение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1" name="Picture 8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централизованной стирки по договору с прачечной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стирки рабочей одежды силами персонала в домашних условиях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2" name="Picture 8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стирки в парикмахерской при организации в специально выделенном помещении мини-прачечной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стрики использованного белья совместно с рабочей одеждой, но с использованием мешка для стирки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стирки рабочей одежды в прачечной на технологической линии, предназначенной для стирки спецодежды из медицинских организаций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3" name="Picture 8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раздельной стирки использованного белья и рабочей одежды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централизованной стирки по договору с прачечной; 3 — стирки в парикмахерской при организации в специально выделенном помещении мини-прачечной; 6 — раздельной стирки использованного белья и рабочей одежды</w:t>
      </w:r>
    </w:p>
    <w:p>
      <w:pPr>
        <w:ind w:left="504"/>
      </w:pPr>
      <w:r>
        <w:rPr>
          <w:b w:val="0"/>
          <w:i/>
        </w:rPr>
        <w:t>После каждого посетителя использованное белье подлежит стирке, а одноразовое белье - удалению (утилизации). Стирка использованного белья и рабочей одежды должна проводиться централизованно. Организация стирки использованного белья и рабочей одежды в парикмахерской осуществляется при наличии отдельного оборудованного помещения. Стирка белья и рабочей одежды должна производиться раздельно.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После каждого посетителя использованное белье подлежит стирке, а одноразовое белье - удалению (утилизации). Стирка использованного белья и рабочей одежды должна проводиться централизованно. Организация стирки использованного белья и рабочей одежды в парикмахерской осуществляется при наличии отдельного оборудованного помещения. Стирка белья и рабочей одежды должна производиться раздельно.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После каждого посетителя использованное белье подлежит стирке, а одноразовое белье - удалению (утилизации). Стирка использованного белья и рабочей одежды должна проводиться централизованно. Организация стирки использованного белья и рабочей одежды в парикмахерской осуществляется при наличии отдельного оборудованного помещения. Стирка белья и рабочей одежды должна производиться раздельно.</w:t>
        <w:br/>
        <w:br/>
      </w:r>
      <w:hyperlink r:id="rId41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5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Гигиеническая оценка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показателям, уровни которых не соответствуют гигиеническим нормативам, установленным для централизованного водоснабжения,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нефтепродукты суммарно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4" name="Picture 8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ПАВ анионоактивные суммарно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перманганатную окисляемость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5" name="Picture 8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жесткость общую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рН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общую минерализацию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ПАВ анионоактивные суммарно; 4 — жесткость общую</w:t>
      </w:r>
    </w:p>
    <w:p>
      <w:pPr>
        <w:ind w:left="504"/>
      </w:pPr>
      <w:r>
        <w:rPr>
          <w:b w:val="0"/>
          <w:i/>
        </w:rPr>
        <w:t>Допустимый суммарный уровень ПАВ анионоактивных в воде централизованного водоснабжения составляет не более 0,5 мг/дм3.</w:t>
        <w:br/>
        <w:br/>
      </w:r>
      <w:hyperlink r:id="rId58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5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Допустимый уровень жесткости общей в воде централизованного водоснабжения составляет не более 7,0 мг-экв/дм3.</w:t>
        <w:br/>
        <w:br/>
      </w:r>
      <w:hyperlink r:id="rId58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5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Коммунальная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573275590/" TargetMode="External"/><Relationship Id="rId24" Type="http://schemas.openxmlformats.org/officeDocument/2006/relationships/hyperlink" Target="https://library.mededtech.ru/rest/documents/573275590/#list_item_ihtbba" TargetMode="External"/><Relationship Id="rId25" Type="http://schemas.openxmlformats.org/officeDocument/2006/relationships/image" Target="media/image8.png"/><Relationship Id="rId26" Type="http://schemas.openxmlformats.org/officeDocument/2006/relationships/hyperlink" Target="https://library.mededtech.ru/rest/documents/573275590/#list_item_33atrh" TargetMode="External"/><Relationship Id="rId27" Type="http://schemas.openxmlformats.org/officeDocument/2006/relationships/hyperlink" Target="https://library.mededtech.ru/rest/documents/573275590/#paragraph_bbq5pm" TargetMode="External"/><Relationship Id="rId28" Type="http://schemas.openxmlformats.org/officeDocument/2006/relationships/hyperlink" Target="https://library.mededtech.ru/rest/documents/573275590/#paragraph_juh0r2" TargetMode="External"/><Relationship Id="rId29" Type="http://schemas.openxmlformats.org/officeDocument/2006/relationships/image" Target="media/image9.png"/><Relationship Id="rId30" Type="http://schemas.openxmlformats.org/officeDocument/2006/relationships/hyperlink" Target="https://library.mededtech.ru/rest/documents/573275590/#paragraph_l7ok05" TargetMode="External"/><Relationship Id="rId31" Type="http://schemas.openxmlformats.org/officeDocument/2006/relationships/hyperlink" Target="https://library.mededtech.ru/rest/documents/573275590/#paragraph_j1t2lt" TargetMode="External"/><Relationship Id="rId32" Type="http://schemas.openxmlformats.org/officeDocument/2006/relationships/hyperlink" Target="https://library.mededtech.ru/rest/documents/573275590/#list_item_2ujiiv" TargetMode="External"/><Relationship Id="rId33" Type="http://schemas.openxmlformats.org/officeDocument/2006/relationships/hyperlink" Target="https://library.mededtech.ru/rest/documents/573275590/#paragraph_77clip" TargetMode="External"/><Relationship Id="rId34" Type="http://schemas.openxmlformats.org/officeDocument/2006/relationships/hyperlink" Target="https://library.mededtech.ru/rest/documents/573275590/#paragraph_dr4o8i" TargetMode="External"/><Relationship Id="rId35" Type="http://schemas.openxmlformats.org/officeDocument/2006/relationships/hyperlink" Target="https://library.mededtech.ru/rest/documents/573275590/#paragraph_1eg8uv" TargetMode="External"/><Relationship Id="rId36" Type="http://schemas.openxmlformats.org/officeDocument/2006/relationships/hyperlink" Target="https://library.mededtech.ru/rest/documents/573275590/#paragraph_pc0v84" TargetMode="External"/><Relationship Id="rId37" Type="http://schemas.openxmlformats.org/officeDocument/2006/relationships/hyperlink" Target="https://library.mededtech.ru/rest/documents/573275590/#list_item_ikr912" TargetMode="External"/><Relationship Id="rId38" Type="http://schemas.openxmlformats.org/officeDocument/2006/relationships/hyperlink" Target="https://library.mededtech.ru/rest/documents/573275590/#paragraph_f7chu4" TargetMode="External"/><Relationship Id="rId39" Type="http://schemas.openxmlformats.org/officeDocument/2006/relationships/hyperlink" Target="https://library.mededtech.ru/rest/documents/573275590/#list_item_p4p6n1" TargetMode="External"/><Relationship Id="rId40" Type="http://schemas.openxmlformats.org/officeDocument/2006/relationships/hyperlink" Target="https://library.mededtech.ru/rest/documents/sp1.2.3685-21/#tab5_27" TargetMode="External"/><Relationship Id="rId41" Type="http://schemas.openxmlformats.org/officeDocument/2006/relationships/hyperlink" Target="https://library.mededtech.ru/rest/documents/sp2.1.3678/" TargetMode="External"/><Relationship Id="rId42" Type="http://schemas.openxmlformats.org/officeDocument/2006/relationships/hyperlink" Target="https://library.mededtech.ru/rest/documents/sp2.1.3678/#list_item_ofipr1" TargetMode="External"/><Relationship Id="rId43" Type="http://schemas.openxmlformats.org/officeDocument/2006/relationships/hyperlink" Target="https://library.mededtech.ru/rest/documents/sp2.1.3678/#list_item_653g48" TargetMode="External"/><Relationship Id="rId44" Type="http://schemas.openxmlformats.org/officeDocument/2006/relationships/hyperlink" Target="https://library.mededtech.ru/rest/documents/sp2.1.3678/#list_item_lcd3u4" TargetMode="External"/><Relationship Id="rId45" Type="http://schemas.openxmlformats.org/officeDocument/2006/relationships/hyperlink" Target="https://library.mededtech.ru/rest/documents/sp2.1.3678/#list_item_quotav" TargetMode="External"/><Relationship Id="rId46" Type="http://schemas.openxmlformats.org/officeDocument/2006/relationships/hyperlink" Target="https://library.mededtech.ru/rest/documents/sp2.1.3678/#list_item_4ffbt8" TargetMode="External"/><Relationship Id="rId47" Type="http://schemas.openxmlformats.org/officeDocument/2006/relationships/hyperlink" Target="https://library.mededtech.ru/rest/documents/sp2.1.3678/#list_item_vn2mbn" TargetMode="External"/><Relationship Id="rId48" Type="http://schemas.openxmlformats.org/officeDocument/2006/relationships/hyperlink" Target="https://library.mededtech.ru/rest/documents/sp2.1.3678/#list_item_es3hm6" TargetMode="External"/><Relationship Id="rId49" Type="http://schemas.openxmlformats.org/officeDocument/2006/relationships/hyperlink" Target="https://library.mededtech.ru/rest/documents/sp2.1.3678/#list_item_kmp7h1" TargetMode="External"/><Relationship Id="rId50" Type="http://schemas.openxmlformats.org/officeDocument/2006/relationships/hyperlink" Target="https://library.mededtech.ru/rest/documents/sp2.1.3678/#list_item_vl2r22" TargetMode="External"/><Relationship Id="rId51" Type="http://schemas.openxmlformats.org/officeDocument/2006/relationships/hyperlink" Target="https://library.mededtech.ru/rest/documents/sp2.1.3678/#list_item_ah33fs" TargetMode="External"/><Relationship Id="rId52" Type="http://schemas.openxmlformats.org/officeDocument/2006/relationships/hyperlink" Target="https://library.mededtech.ru/rest/documents/sp2.1.3678/#list_item_v4669o" TargetMode="External"/><Relationship Id="rId53" Type="http://schemas.openxmlformats.org/officeDocument/2006/relationships/hyperlink" Target="https://library.mededtech.ru/rest/documents/sp2.1.3678/#list_item_tp6svp" TargetMode="External"/><Relationship Id="rId54" Type="http://schemas.openxmlformats.org/officeDocument/2006/relationships/hyperlink" Target="https://library.mededtech.ru/rest/documents/sp2.1.3678/#list_item_h63sis" TargetMode="External"/><Relationship Id="rId55" Type="http://schemas.openxmlformats.org/officeDocument/2006/relationships/hyperlink" Target="https://library.mededtech.ru/rest/documents/sp2.1.3678/#list_item_ta6e45" TargetMode="External"/><Relationship Id="rId56" Type="http://schemas.openxmlformats.org/officeDocument/2006/relationships/hyperlink" Target="https://library.mededtech.ru/rest/documents/sp2.1.3678/#list_item_8h2sot" TargetMode="External"/><Relationship Id="rId57" Type="http://schemas.openxmlformats.org/officeDocument/2006/relationships/hyperlink" Target="https://library.mededtech.ru/rest/documents/sp2.1.3678/#list_item_mvr717" TargetMode="External"/><Relationship Id="rId58" Type="http://schemas.openxmlformats.org/officeDocument/2006/relationships/hyperlink" Target="https://library.mededtech.ru/rest/documents/sp1.2.3685-21/" TargetMode="External"/><Relationship Id="rId59" Type="http://schemas.openxmlformats.org/officeDocument/2006/relationships/hyperlink" Target="https://library.mededtech.ru/rest/documents/sp1.2.3685-21/#tab3_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